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Eingang/ Gang</w:t>
            </w:r>
          </w:p>
          <w:p>
            <w:pPr>
              <w:spacing w:before="0" w:after="0" w:line="240" w:lineRule="auto"/>
            </w:pPr>
            <w:r>
              <w:t>2.OG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414763249" name="01a0476b-6cad-7aac-b53c-d469401dba7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2810191" name="01a0476b-6cad-7aac-b53c-d469401dba7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2.OG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258420927" name="01a0476e-5a8b-7f04-8fb8-319a58c7a7d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9752931" name="01a0476e-5a8b-7f04-8fb8-319a58c7a7db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2.OG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283585814" name="01a04772-ca01-7cd4-ad3c-3110fc4ed42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6703255" name="01a04772-ca01-7cd4-ad3c-3110fc4ed42c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2.OG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05075261" name="01a04774-c23c-7b34-b5c2-8a11f3f23df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3759585" name="01a04774-c23c-7b34-b5c2-8a11f3f23df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>2.OG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32542768" name="01a04776-d132-7738-b5c9-210ed2f1560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20352369" name="01a04776-d132-7738-b5c9-210ed2f1560a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2.OG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39403706" name="01a0476c-8e31-7a91-8414-45475690ff7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108464" name="01a0476c-8e31-7a91-8414-45475690ff7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2.OG</w:t>
            </w:r>
          </w:p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278483268" name="01a0476d-8b90-748c-867a-dd5467e5dd3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4183989" name="01a0476d-8b90-748c-867a-dd5467e5dd3b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2.OG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593766366" name="01a0476f-428f-7eb5-a822-9ca83f5de7f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0711266" name="01a0476f-428f-7eb5-a822-9ca83f5de7f0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2.OG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Leichtbauelemente mit Tapete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041126" name="01a04773-8aaf-775e-93de-5dea182352b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0164918" name="01a04773-8aaf-775e-93de-5dea182352ba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2.OG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Leichtbauelemente mit Tapete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631075859" name="01a04775-bcc2-76e2-adf8-c27ed66dc63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3506272" name="01a04775-bcc2-76e2-adf8-c27ed66dc63f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>2.OG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Asbest Schnur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35421572" name="01a04777-f64f-7d51-98a7-b4477e29e75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0084417" name="01a04777-f64f-7d51-98a7-b4477e29e759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Wohnzimmer</w:t>
            </w:r>
          </w:p>
          <w:p>
            <w:pPr>
              <w:spacing w:before="0" w:after="0" w:line="240" w:lineRule="auto"/>
            </w:pPr>
            <w:r>
              <w:t>2.OG</w:t>
            </w:r>
          </w:p>
          <w:p>
            <w:pPr>
              <w:spacing w:before="0" w:after="0" w:line="240" w:lineRule="auto"/>
            </w:pPr>
            <w:r>
              <w:t>Fensterbank </w:t>
            </w:r>
          </w:p>
        </w:tc>
        <w:tc>
          <w:p>
            <w:pPr>
              <w:spacing w:before="0" w:after="0" w:line="240" w:lineRule="auto"/>
            </w:pPr>
            <w:r>
              <w:t>Fensterbank</w:t>
            </w:r>
          </w:p>
        </w:tc>
        <w:tc>
          <w:p>
            <w:pPr>
              <w:spacing w:before="0" w:after="0" w:line="240" w:lineRule="auto"/>
            </w:pPr>
            <w:r>
              <w:t>Staub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527790812" name="01a0477b-efb7-7b88-9842-ed3abdabaaf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31248957" name="01a0477b-efb7-7b88-9842-ed3abdabaaf2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>2.OG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Faserzement/ 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058444" name="01a048a2-39b8-7006-8d3a-3559a78e4b6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4579010" name="01a048a2-39b8-7006-8d3a-3559a78e4b6e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Bad/ WC</w:t>
            </w:r>
          </w:p>
          <w:p>
            <w:pPr>
              <w:spacing w:before="0" w:after="0" w:line="240" w:lineRule="auto"/>
            </w:pPr>
            <w:r>
              <w:t>2.OG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0836175" name="01a04770-4711-7c68-b84a-70f1c022622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731751" name="01a04770-4711-7c68-b84a-70f1c022622a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Bad/ WC</w:t>
            </w:r>
          </w:p>
          <w:p>
            <w:pPr>
              <w:spacing w:before="0" w:after="0" w:line="240" w:lineRule="auto"/>
            </w:pPr>
            <w:r>
              <w:t>2.OG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659461563" name="01a04771-7291-73f9-8f83-4041973fbef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8072582" name="01a04771-7291-73f9-8f83-4041973fbef4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Hönggerstrasse 82, 8037 Zürich</w:t>
          </w:r>
        </w:p>
        <w:p>
          <w:pPr>
            <w:spacing w:before="0" w:after="0"/>
          </w:pPr>
          <w:r>
            <w:t>DN 1178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footer.xml" Type="http://schemas.openxmlformats.org/officeDocument/2006/relationships/footer" Id="rId19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